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A3669" w14:textId="22A05DF3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974F87">
        <w:rPr>
          <w:rFonts w:ascii="Arial" w:hAnsi="Arial" w:cs="Arial"/>
        </w:rPr>
        <w:t xml:space="preserve">Bijlage </w:t>
      </w:r>
      <w:r w:rsidR="00487EBE">
        <w:rPr>
          <w:rFonts w:ascii="Arial" w:hAnsi="Arial" w:cs="Arial"/>
        </w:rPr>
        <w:t xml:space="preserve">4 </w:t>
      </w:r>
      <w:r w:rsidR="00A84746" w:rsidRPr="00974F87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1947DA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1947DA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47DA"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1947DA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1947DA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1947DA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47DA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 w:rsidRPr="001947DA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 w:rsidRPr="001947DA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c</w:t>
            </w:r>
            <w:r w:rsidR="0082097A" w:rsidRPr="001947DA">
              <w:rPr>
                <w:rFonts w:ascii="Arial" w:hAnsi="Arial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1947DA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 w:rsidRPr="001947DA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82097A" w:rsidRPr="001947DA">
              <w:rPr>
                <w:rFonts w:ascii="Arial" w:hAnsi="Arial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1947DA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1947DA" w:rsidRDefault="0082097A" w:rsidP="007A5E32">
      <w:pPr>
        <w:rPr>
          <w:rFonts w:ascii="Arial" w:hAnsi="Arial" w:cs="Arial"/>
          <w:sz w:val="20"/>
          <w:szCs w:val="20"/>
        </w:rPr>
      </w:pPr>
    </w:p>
    <w:p w14:paraId="531A3672" w14:textId="77777777" w:rsidR="00EB7964" w:rsidRPr="001947DA" w:rsidRDefault="00EB7964" w:rsidP="007A5E32">
      <w:pPr>
        <w:rPr>
          <w:rFonts w:ascii="Arial" w:hAnsi="Arial" w:cs="Arial"/>
          <w:sz w:val="20"/>
          <w:szCs w:val="20"/>
        </w:rPr>
      </w:pPr>
    </w:p>
    <w:p w14:paraId="531A3673" w14:textId="66D83D24" w:rsidR="00590718" w:rsidRPr="00974F87" w:rsidRDefault="00EB7964" w:rsidP="007A5E32">
      <w:pPr>
        <w:rPr>
          <w:rFonts w:ascii="Arial" w:hAnsi="Arial" w:cs="Arial"/>
          <w:sz w:val="20"/>
          <w:szCs w:val="20"/>
        </w:rPr>
      </w:pPr>
      <w:r w:rsidRPr="001947DA">
        <w:rPr>
          <w:rFonts w:ascii="Arial" w:hAnsi="Arial" w:cs="Arial"/>
          <w:sz w:val="20"/>
          <w:szCs w:val="20"/>
        </w:rPr>
        <w:t>Onde</w:t>
      </w:r>
      <w:r w:rsidR="009C28B1" w:rsidRPr="001947DA">
        <w:rPr>
          <w:rFonts w:ascii="Arial" w:hAnsi="Arial" w:cs="Arial"/>
          <w:sz w:val="20"/>
          <w:szCs w:val="20"/>
        </w:rPr>
        <w:t>rgetekende verklaart inzake de o</w:t>
      </w:r>
      <w:r w:rsidRPr="001947DA">
        <w:rPr>
          <w:rFonts w:ascii="Arial" w:hAnsi="Arial" w:cs="Arial"/>
          <w:sz w:val="20"/>
          <w:szCs w:val="20"/>
        </w:rPr>
        <w:t xml:space="preserve">pdracht behorende bij de </w:t>
      </w:r>
      <w:r w:rsidR="003E5101" w:rsidRPr="001947DA">
        <w:rPr>
          <w:rFonts w:ascii="Arial" w:hAnsi="Arial" w:cs="Arial"/>
          <w:sz w:val="20"/>
          <w:szCs w:val="20"/>
        </w:rPr>
        <w:t>Europese openbare</w:t>
      </w:r>
      <w:r w:rsidR="003F12AE" w:rsidRPr="001947DA">
        <w:rPr>
          <w:rFonts w:ascii="Arial" w:hAnsi="Arial" w:cs="Arial"/>
          <w:sz w:val="20"/>
          <w:szCs w:val="20"/>
        </w:rPr>
        <w:t xml:space="preserve"> </w:t>
      </w:r>
      <w:r w:rsidR="00C66D46" w:rsidRPr="001947DA">
        <w:rPr>
          <w:rFonts w:ascii="Arial" w:hAnsi="Arial" w:cs="Arial"/>
          <w:sz w:val="20"/>
          <w:szCs w:val="20"/>
        </w:rPr>
        <w:t>aanbesteding</w:t>
      </w:r>
      <w:r w:rsidRPr="001947DA">
        <w:rPr>
          <w:rFonts w:ascii="Arial" w:hAnsi="Arial" w:cs="Arial"/>
          <w:sz w:val="20"/>
          <w:szCs w:val="20"/>
        </w:rPr>
        <w:t xml:space="preserve"> </w:t>
      </w:r>
      <w:r w:rsidR="001947DA" w:rsidRPr="001947DA">
        <w:rPr>
          <w:rFonts w:ascii="Arial" w:hAnsi="Arial" w:cs="Arial"/>
          <w:i/>
          <w:sz w:val="20"/>
          <w:szCs w:val="20"/>
        </w:rPr>
        <w:t>Out</w:t>
      </w:r>
      <w:r w:rsidR="001947DA">
        <w:rPr>
          <w:rFonts w:ascii="Arial" w:hAnsi="Arial" w:cs="Arial"/>
          <w:i/>
          <w:sz w:val="20"/>
          <w:szCs w:val="20"/>
        </w:rPr>
        <w:t>placement- en m</w:t>
      </w:r>
      <w:r w:rsidR="001947DA" w:rsidRPr="001947DA">
        <w:rPr>
          <w:rFonts w:ascii="Arial" w:hAnsi="Arial" w:cs="Arial"/>
          <w:i/>
          <w:sz w:val="20"/>
          <w:szCs w:val="20"/>
        </w:rPr>
        <w:t>obiliteit</w:t>
      </w:r>
      <w:r w:rsidR="001947DA">
        <w:rPr>
          <w:rFonts w:ascii="Arial" w:hAnsi="Arial" w:cs="Arial"/>
          <w:i/>
          <w:sz w:val="20"/>
          <w:szCs w:val="20"/>
        </w:rPr>
        <w:t>st</w:t>
      </w:r>
      <w:r w:rsidR="001947DA" w:rsidRPr="001947DA">
        <w:rPr>
          <w:rFonts w:ascii="Arial" w:hAnsi="Arial" w:cs="Arial"/>
          <w:i/>
          <w:sz w:val="20"/>
          <w:szCs w:val="20"/>
        </w:rPr>
        <w:t>raje</w:t>
      </w:r>
      <w:bookmarkStart w:id="0" w:name="_GoBack"/>
      <w:bookmarkEnd w:id="0"/>
      <w:r w:rsidR="001947DA" w:rsidRPr="001947DA">
        <w:rPr>
          <w:rFonts w:ascii="Arial" w:hAnsi="Arial" w:cs="Arial"/>
          <w:i/>
          <w:sz w:val="20"/>
          <w:szCs w:val="20"/>
        </w:rPr>
        <w:t xml:space="preserve">cten </w:t>
      </w:r>
      <w:r w:rsidR="001947DA">
        <w:rPr>
          <w:rFonts w:ascii="Arial" w:hAnsi="Arial" w:cs="Arial"/>
          <w:i/>
          <w:sz w:val="20"/>
          <w:szCs w:val="20"/>
        </w:rPr>
        <w:t>Werkzaak</w:t>
      </w:r>
      <w:r w:rsidR="001947DA" w:rsidRPr="001947DA">
        <w:rPr>
          <w:rFonts w:ascii="Arial" w:hAnsi="Arial" w:cs="Arial"/>
          <w:i/>
          <w:sz w:val="20"/>
          <w:szCs w:val="20"/>
        </w:rPr>
        <w:t xml:space="preserve"> Rivierenland</w:t>
      </w:r>
      <w:r w:rsidR="005C6CCF" w:rsidRPr="001947DA">
        <w:rPr>
          <w:rFonts w:ascii="Arial" w:hAnsi="Arial" w:cs="Arial"/>
          <w:i/>
          <w:sz w:val="20"/>
          <w:szCs w:val="20"/>
        </w:rPr>
        <w:t xml:space="preserve"> </w:t>
      </w:r>
      <w:r w:rsidRPr="001947DA">
        <w:rPr>
          <w:rFonts w:ascii="Arial" w:hAnsi="Arial" w:cs="Arial"/>
          <w:sz w:val="20"/>
          <w:szCs w:val="20"/>
        </w:rPr>
        <w:t>dat: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54794764" w:rsidR="008C25D1" w:rsidRPr="00974F8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inhoud van het Programma van Eisen, zoals opgenomen </w:t>
      </w:r>
      <w:r w:rsidR="007A4859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hoofdstuk 4 </w:t>
      </w:r>
      <w:r w:rsidR="00E27DEE">
        <w:rPr>
          <w:rFonts w:ascii="Arial" w:hAnsi="Arial" w:cs="Arial"/>
          <w:sz w:val="20"/>
          <w:szCs w:val="20"/>
        </w:rPr>
        <w:t xml:space="preserve">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C" w14:textId="570DAEF1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>
        <w:rPr>
          <w:rFonts w:ascii="Arial" w:hAnsi="Arial" w:cs="Arial"/>
          <w:sz w:val="20"/>
          <w:szCs w:val="20"/>
        </w:rPr>
        <w:t xml:space="preserve">inhoud van de </w:t>
      </w:r>
      <w:r w:rsidR="00293184">
        <w:rPr>
          <w:rFonts w:ascii="Arial" w:hAnsi="Arial" w:cs="Arial"/>
          <w:sz w:val="20"/>
          <w:szCs w:val="20"/>
        </w:rPr>
        <w:t>concept-</w:t>
      </w:r>
      <w:r w:rsidR="00487EBE">
        <w:rPr>
          <w:rFonts w:ascii="Arial" w:hAnsi="Arial" w:cs="Arial"/>
          <w:sz w:val="20"/>
          <w:szCs w:val="20"/>
        </w:rPr>
        <w:t>(</w:t>
      </w:r>
      <w:r w:rsidR="00066357">
        <w:rPr>
          <w:rFonts w:ascii="Arial" w:hAnsi="Arial" w:cs="Arial"/>
          <w:sz w:val="20"/>
          <w:szCs w:val="20"/>
        </w:rPr>
        <w:t>raam</w:t>
      </w:r>
      <w:r w:rsidR="00487EBE">
        <w:rPr>
          <w:rFonts w:ascii="Arial" w:hAnsi="Arial" w:cs="Arial"/>
          <w:sz w:val="20"/>
          <w:szCs w:val="20"/>
        </w:rPr>
        <w:t>)</w:t>
      </w:r>
      <w:r w:rsidR="00293184">
        <w:rPr>
          <w:rFonts w:ascii="Arial" w:hAnsi="Arial" w:cs="Arial"/>
          <w:sz w:val="20"/>
          <w:szCs w:val="20"/>
        </w:rPr>
        <w:t>o</w:t>
      </w:r>
      <w:r w:rsidRPr="005C6CCF">
        <w:rPr>
          <w:rFonts w:ascii="Arial" w:hAnsi="Arial" w:cs="Arial"/>
          <w:sz w:val="20"/>
          <w:szCs w:val="20"/>
        </w:rPr>
        <w:t>vereenkomst</w:t>
      </w:r>
      <w:r w:rsidR="00E27DEE" w:rsidRPr="005C6CCF">
        <w:rPr>
          <w:rFonts w:ascii="Arial" w:hAnsi="Arial" w:cs="Arial"/>
          <w:sz w:val="20"/>
          <w:szCs w:val="20"/>
        </w:rPr>
        <w:t>,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BB467F">
        <w:rPr>
          <w:rFonts w:ascii="Arial" w:hAnsi="Arial" w:cs="Arial"/>
          <w:sz w:val="20"/>
          <w:szCs w:val="20"/>
        </w:rPr>
        <w:t>zoals opgenomen</w:t>
      </w:r>
      <w:r w:rsidR="001B43E1">
        <w:rPr>
          <w:rFonts w:ascii="Arial" w:hAnsi="Arial" w:cs="Arial"/>
          <w:sz w:val="20"/>
          <w:szCs w:val="20"/>
        </w:rPr>
        <w:t xml:space="preserve"> in </w:t>
      </w:r>
      <w:r w:rsidR="00487EBE">
        <w:rPr>
          <w:rFonts w:ascii="Arial" w:hAnsi="Arial" w:cs="Arial"/>
          <w:sz w:val="20"/>
          <w:szCs w:val="20"/>
        </w:rPr>
        <w:t>bijlage 2</w:t>
      </w:r>
      <w:r w:rsidR="00E27DEE">
        <w:rPr>
          <w:rFonts w:ascii="Arial" w:hAnsi="Arial" w:cs="Arial"/>
          <w:sz w:val="20"/>
          <w:szCs w:val="20"/>
        </w:rPr>
        <w:t xml:space="preserve"> 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066357">
        <w:rPr>
          <w:rFonts w:ascii="Arial" w:hAnsi="Arial" w:cs="Arial"/>
          <w:sz w:val="20"/>
          <w:szCs w:val="20"/>
        </w:rPr>
        <w:t>.</w:t>
      </w:r>
    </w:p>
    <w:p w14:paraId="531A367D" w14:textId="3921241C" w:rsidR="00F92797" w:rsidRP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CB67FA">
        <w:rPr>
          <w:rFonts w:ascii="Arial" w:hAnsi="Arial" w:cs="Arial"/>
          <w:sz w:val="20"/>
          <w:szCs w:val="20"/>
        </w:rPr>
        <w:lastRenderedPageBreak/>
        <w:t xml:space="preserve">Inschrijver onverkort akkoord gaat met de </w:t>
      </w:r>
      <w:r w:rsidR="00BB467F" w:rsidRPr="00CB67FA">
        <w:rPr>
          <w:rFonts w:ascii="Arial" w:hAnsi="Arial" w:cs="Arial"/>
          <w:sz w:val="20"/>
          <w:szCs w:val="20"/>
        </w:rPr>
        <w:t xml:space="preserve">bij Inschrijving geldende </w:t>
      </w:r>
      <w:r w:rsidRPr="00CB67FA">
        <w:rPr>
          <w:rFonts w:ascii="Arial" w:hAnsi="Arial" w:cs="Arial"/>
          <w:sz w:val="20"/>
          <w:szCs w:val="20"/>
        </w:rPr>
        <w:t xml:space="preserve">inhoud van </w:t>
      </w:r>
      <w:r w:rsidR="00010C08">
        <w:rPr>
          <w:rFonts w:ascii="Arial" w:hAnsi="Arial" w:cs="Arial"/>
          <w:sz w:val="20"/>
          <w:szCs w:val="20"/>
        </w:rPr>
        <w:t xml:space="preserve">de </w:t>
      </w:r>
      <w:r w:rsidR="00487EBE">
        <w:rPr>
          <w:rFonts w:ascii="Arial" w:hAnsi="Arial" w:cs="Arial"/>
          <w:sz w:val="20"/>
          <w:szCs w:val="20"/>
        </w:rPr>
        <w:t xml:space="preserve">Algemene </w:t>
      </w:r>
      <w:r w:rsidR="00010C08" w:rsidRPr="00010C08">
        <w:rPr>
          <w:rFonts w:ascii="Arial" w:hAnsi="Arial" w:cs="Arial"/>
          <w:sz w:val="20"/>
          <w:szCs w:val="20"/>
        </w:rPr>
        <w:t>inkoopvoorwaarden</w:t>
      </w:r>
      <w:r w:rsidR="002317B3">
        <w:rPr>
          <w:rFonts w:ascii="Arial" w:hAnsi="Arial" w:cs="Arial"/>
          <w:sz w:val="20"/>
          <w:szCs w:val="20"/>
        </w:rPr>
        <w:t xml:space="preserve"> Werkzaak Rivierenland</w:t>
      </w:r>
      <w:r w:rsidR="00487EBE">
        <w:rPr>
          <w:rFonts w:ascii="Arial" w:hAnsi="Arial" w:cs="Arial"/>
          <w:sz w:val="20"/>
          <w:szCs w:val="20"/>
        </w:rPr>
        <w:t xml:space="preserve"> </w:t>
      </w:r>
      <w:r w:rsidR="00BB467F" w:rsidRPr="00CB67FA">
        <w:rPr>
          <w:rFonts w:ascii="Arial" w:hAnsi="Arial" w:cs="Arial"/>
          <w:sz w:val="20"/>
          <w:szCs w:val="20"/>
        </w:rPr>
        <w:t xml:space="preserve">zoals opgenomen </w:t>
      </w:r>
      <w:r w:rsidR="00010C08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bijlage 4 </w:t>
      </w:r>
      <w:r w:rsidR="00E27DEE" w:rsidRPr="00CB67FA">
        <w:rPr>
          <w:rFonts w:ascii="Arial" w:hAnsi="Arial" w:cs="Arial"/>
          <w:sz w:val="20"/>
          <w:szCs w:val="20"/>
        </w:rPr>
        <w:t xml:space="preserve">van </w:t>
      </w:r>
      <w:r w:rsidR="009C28B1" w:rsidRPr="00CB67FA">
        <w:rPr>
          <w:rFonts w:ascii="Arial" w:hAnsi="Arial" w:cs="Arial"/>
          <w:sz w:val="20"/>
          <w:szCs w:val="20"/>
        </w:rPr>
        <w:t xml:space="preserve">de </w:t>
      </w:r>
      <w:r w:rsidR="00010C08">
        <w:rPr>
          <w:rFonts w:ascii="Arial" w:hAnsi="Arial" w:cs="Arial"/>
          <w:sz w:val="20"/>
          <w:szCs w:val="20"/>
        </w:rPr>
        <w:t>inschrijvingsl</w:t>
      </w:r>
      <w:r w:rsidR="009C28B1" w:rsidRPr="00CB67FA">
        <w:rPr>
          <w:rFonts w:ascii="Arial" w:hAnsi="Arial" w:cs="Arial"/>
          <w:sz w:val="20"/>
          <w:szCs w:val="20"/>
        </w:rPr>
        <w:t>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A3696" w14:textId="77777777" w:rsidR="00761E11" w:rsidRDefault="00761E11">
      <w:r>
        <w:separator/>
      </w:r>
    </w:p>
  </w:endnote>
  <w:endnote w:type="continuationSeparator" w:id="0">
    <w:p w14:paraId="531A3697" w14:textId="77777777" w:rsidR="00761E11" w:rsidRDefault="0076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3D1AB69B" w:rsidR="007A5E32" w:rsidRPr="00974F87" w:rsidRDefault="00487EBE" w:rsidP="001947DA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4 Garantieverklaring </w:t>
          </w:r>
          <w:r w:rsidR="00A83CEF">
            <w:rPr>
              <w:rFonts w:ascii="Arial" w:hAnsi="Arial" w:cs="Arial"/>
              <w:sz w:val="16"/>
              <w:szCs w:val="16"/>
            </w:rPr>
            <w:t xml:space="preserve">Outplacement- en mobiliteitstrajecten </w:t>
          </w: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 w:rsidR="002317B3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A3694" w14:textId="77777777" w:rsidR="00761E11" w:rsidRDefault="00761E11">
      <w:r>
        <w:separator/>
      </w:r>
    </w:p>
  </w:footnote>
  <w:footnote w:type="continuationSeparator" w:id="0">
    <w:p w14:paraId="531A3695" w14:textId="77777777" w:rsidR="00761E11" w:rsidRDefault="00761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4"/>
  </w:num>
  <w:num w:numId="5">
    <w:abstractNumId w:val="20"/>
  </w:num>
  <w:num w:numId="6">
    <w:abstractNumId w:val="15"/>
  </w:num>
  <w:num w:numId="7">
    <w:abstractNumId w:val="7"/>
  </w:num>
  <w:num w:numId="8">
    <w:abstractNumId w:val="18"/>
  </w:num>
  <w:num w:numId="9">
    <w:abstractNumId w:val="5"/>
  </w:num>
  <w:num w:numId="10">
    <w:abstractNumId w:val="23"/>
  </w:num>
  <w:num w:numId="11">
    <w:abstractNumId w:val="6"/>
  </w:num>
  <w:num w:numId="12">
    <w:abstractNumId w:val="14"/>
  </w:num>
  <w:num w:numId="13">
    <w:abstractNumId w:val="11"/>
  </w:num>
  <w:num w:numId="14">
    <w:abstractNumId w:val="22"/>
  </w:num>
  <w:num w:numId="15">
    <w:abstractNumId w:val="10"/>
  </w:num>
  <w:num w:numId="16">
    <w:abstractNumId w:val="3"/>
  </w:num>
  <w:num w:numId="17">
    <w:abstractNumId w:val="21"/>
  </w:num>
  <w:num w:numId="18">
    <w:abstractNumId w:val="9"/>
  </w:num>
  <w:num w:numId="19">
    <w:abstractNumId w:val="0"/>
  </w:num>
  <w:num w:numId="20">
    <w:abstractNumId w:val="19"/>
  </w:num>
  <w:num w:numId="21">
    <w:abstractNumId w:val="1"/>
  </w:num>
  <w:num w:numId="22">
    <w:abstractNumId w:val="12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2D3"/>
    <w:rsid w:val="000065D7"/>
    <w:rsid w:val="00010C08"/>
    <w:rsid w:val="00066357"/>
    <w:rsid w:val="0006642A"/>
    <w:rsid w:val="000A126C"/>
    <w:rsid w:val="000E65E3"/>
    <w:rsid w:val="00167202"/>
    <w:rsid w:val="00170F59"/>
    <w:rsid w:val="00187726"/>
    <w:rsid w:val="001947DA"/>
    <w:rsid w:val="001B43E1"/>
    <w:rsid w:val="001E34FC"/>
    <w:rsid w:val="001E52B9"/>
    <w:rsid w:val="001E758A"/>
    <w:rsid w:val="001F5400"/>
    <w:rsid w:val="002317B3"/>
    <w:rsid w:val="00262422"/>
    <w:rsid w:val="00293184"/>
    <w:rsid w:val="002B4ACB"/>
    <w:rsid w:val="002B7C5C"/>
    <w:rsid w:val="002F5BC5"/>
    <w:rsid w:val="00321426"/>
    <w:rsid w:val="003541E7"/>
    <w:rsid w:val="00363835"/>
    <w:rsid w:val="003E5101"/>
    <w:rsid w:val="003F12AE"/>
    <w:rsid w:val="00487EBE"/>
    <w:rsid w:val="004B3F78"/>
    <w:rsid w:val="00530FAE"/>
    <w:rsid w:val="00566013"/>
    <w:rsid w:val="00590718"/>
    <w:rsid w:val="005A32F0"/>
    <w:rsid w:val="005C6CCF"/>
    <w:rsid w:val="005C7C1B"/>
    <w:rsid w:val="00651375"/>
    <w:rsid w:val="006D5FB7"/>
    <w:rsid w:val="0070045C"/>
    <w:rsid w:val="00724BB5"/>
    <w:rsid w:val="00761E11"/>
    <w:rsid w:val="00794736"/>
    <w:rsid w:val="007A4859"/>
    <w:rsid w:val="007A5E32"/>
    <w:rsid w:val="007E4015"/>
    <w:rsid w:val="00805DFD"/>
    <w:rsid w:val="0082097A"/>
    <w:rsid w:val="008241AE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A06BF4"/>
    <w:rsid w:val="00A27403"/>
    <w:rsid w:val="00A31CC8"/>
    <w:rsid w:val="00A83CEF"/>
    <w:rsid w:val="00A84746"/>
    <w:rsid w:val="00AD1100"/>
    <w:rsid w:val="00B35541"/>
    <w:rsid w:val="00B46FC7"/>
    <w:rsid w:val="00B56467"/>
    <w:rsid w:val="00B56E81"/>
    <w:rsid w:val="00B62780"/>
    <w:rsid w:val="00BA3E33"/>
    <w:rsid w:val="00BA7AC7"/>
    <w:rsid w:val="00BB1B64"/>
    <w:rsid w:val="00BB467F"/>
    <w:rsid w:val="00BF0F42"/>
    <w:rsid w:val="00C66D46"/>
    <w:rsid w:val="00C877D9"/>
    <w:rsid w:val="00CA07FB"/>
    <w:rsid w:val="00CA3195"/>
    <w:rsid w:val="00CB0E2E"/>
    <w:rsid w:val="00CB67FA"/>
    <w:rsid w:val="00CC60A0"/>
    <w:rsid w:val="00CC6D17"/>
    <w:rsid w:val="00D72538"/>
    <w:rsid w:val="00D81321"/>
    <w:rsid w:val="00D817EB"/>
    <w:rsid w:val="00D822D3"/>
    <w:rsid w:val="00D86AAA"/>
    <w:rsid w:val="00E27DEE"/>
    <w:rsid w:val="00E35E76"/>
    <w:rsid w:val="00E40FE9"/>
    <w:rsid w:val="00E427F1"/>
    <w:rsid w:val="00E75CFA"/>
    <w:rsid w:val="00EB7964"/>
    <w:rsid w:val="00ED3333"/>
    <w:rsid w:val="00EE2C85"/>
    <w:rsid w:val="00EF6D9A"/>
    <w:rsid w:val="00F46432"/>
    <w:rsid w:val="00F538C4"/>
    <w:rsid w:val="00F622DD"/>
    <w:rsid w:val="00F74376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PG Normaal (standaard)"/>
    <w:qFormat/>
    <w:rsid w:val="001947D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1947DA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1947DA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E70C0-D156-48AA-8A37-9618313F35ED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9370bb6c-a038-4cc9-8ad4-73bcb46bcd4e"/>
    <ds:schemaRef ds:uri="http://purl.org/dc/elements/1.1/"/>
    <ds:schemaRef ds:uri="http://schemas.openxmlformats.org/package/2006/metadata/core-properties"/>
    <ds:schemaRef ds:uri="9399b344-2abc-4299-8c27-5efbb3b96f4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330B5F1-0494-429D-8B8B-D7E51AFF9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Rianne Koetsier</cp:lastModifiedBy>
  <cp:revision>4</cp:revision>
  <cp:lastPrinted>2008-01-23T11:55:00Z</cp:lastPrinted>
  <dcterms:created xsi:type="dcterms:W3CDTF">2019-05-23T13:10:00Z</dcterms:created>
  <dcterms:modified xsi:type="dcterms:W3CDTF">2022-07-29T11:34:00Z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</Properties>
</file>